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187BB" w14:textId="77777777" w:rsidR="009960B4" w:rsidRDefault="00000000">
      <w:pPr>
        <w:spacing w:before="40" w:after="80"/>
        <w:jc w:val="right"/>
      </w:pPr>
      <w:r>
        <w:rPr>
          <w:b/>
          <w:color w:val="1B3A6B"/>
          <w:sz w:val="20"/>
        </w:rPr>
        <w:t>Pirkimo sąlygų 4 priedas „Pasiūlymo forma“</w:t>
      </w:r>
    </w:p>
    <w:p w14:paraId="2B10D352" w14:textId="77777777" w:rsidR="009960B4" w:rsidRDefault="00000000">
      <w:pPr>
        <w:spacing w:before="40"/>
        <w:jc w:val="right"/>
      </w:pPr>
      <w:r>
        <w:rPr>
          <w:sz w:val="20"/>
        </w:rPr>
        <w:t>KĮ Lietuvos valstybiniam simfoniniam orkestrui</w:t>
      </w:r>
    </w:p>
    <w:p w14:paraId="3F87C815" w14:textId="77777777" w:rsidR="009960B4" w:rsidRDefault="00000000">
      <w:pPr>
        <w:spacing w:before="120" w:after="0"/>
        <w:jc w:val="center"/>
      </w:pPr>
      <w:r>
        <w:rPr>
          <w:b/>
          <w:sz w:val="28"/>
        </w:rPr>
        <w:t>PASIŪLYMAS</w:t>
      </w:r>
    </w:p>
    <w:p w14:paraId="5713988E" w14:textId="77777777" w:rsidR="009960B4" w:rsidRDefault="00000000">
      <w:pPr>
        <w:spacing w:before="40" w:after="40"/>
        <w:jc w:val="center"/>
      </w:pPr>
      <w:r>
        <w:rPr>
          <w:b/>
          <w:sz w:val="24"/>
        </w:rPr>
        <w:t>DĖL MUZIKOS PULTŲ IR JŲ PRIEDŲ PIRKIMO</w:t>
      </w:r>
    </w:p>
    <w:p w14:paraId="25D07201" w14:textId="77777777" w:rsidR="009960B4" w:rsidRDefault="00000000">
      <w:pPr>
        <w:spacing w:before="40" w:after="0"/>
        <w:jc w:val="center"/>
      </w:pPr>
      <w:r>
        <w:t>____________ Nr. ______</w:t>
      </w:r>
    </w:p>
    <w:p w14:paraId="48B251DA" w14:textId="77777777" w:rsidR="009960B4" w:rsidRDefault="00000000">
      <w:pPr>
        <w:spacing w:before="40" w:after="40"/>
        <w:jc w:val="center"/>
      </w:pPr>
      <w:r>
        <w:rPr>
          <w:color w:val="555555"/>
          <w:sz w:val="16"/>
        </w:rPr>
        <w:t>(Data)</w:t>
      </w:r>
    </w:p>
    <w:p w14:paraId="7BFAE897" w14:textId="77777777" w:rsidR="009960B4" w:rsidRDefault="00000000">
      <w:pPr>
        <w:spacing w:before="40" w:after="0"/>
        <w:jc w:val="center"/>
      </w:pPr>
      <w:r>
        <w:t>___________</w:t>
      </w:r>
    </w:p>
    <w:p w14:paraId="63B9E53C" w14:textId="77777777" w:rsidR="009960B4" w:rsidRDefault="00000000">
      <w:pPr>
        <w:spacing w:before="40" w:after="160"/>
        <w:jc w:val="center"/>
      </w:pPr>
      <w:r>
        <w:rPr>
          <w:color w:val="555555"/>
          <w:sz w:val="16"/>
        </w:rPr>
        <w:t>(Sudarymo vieta)</w:t>
      </w:r>
    </w:p>
    <w:p w14:paraId="6D9C1CB7" w14:textId="77777777" w:rsidR="009960B4" w:rsidRDefault="00000000">
      <w:pPr>
        <w:spacing w:before="40" w:after="80"/>
      </w:pPr>
      <w:r>
        <w:t>1. Šiuo pasiūlymu pažymime, kad sutinkame su visomis pirkimo sąlygomis, nustatytomis: skelbiamos apklausos sąlygose, kituose pirkimo dokumentuose (jų paaiškinimuose, papildymuose).</w:t>
      </w:r>
    </w:p>
    <w:p w14:paraId="1906843B" w14:textId="77777777" w:rsidR="009960B4" w:rsidRDefault="00000000">
      <w:pPr>
        <w:spacing w:before="40" w:after="80"/>
      </w:pPr>
      <w:r>
        <w:t>2. Taip pat mums yra žinoma, kad perkančioji organizacija viešins CVP IS mūsų pasiūlymą bei sudarytą sutartį laimėjimo atveju. Sutinkame su viešinama informacija, nes jos atskleidimas neprieštarauja teisės aktams bei teisėtiems mūsų interesams, netrukdo laisvai konkuruoti tarpusavyje.</w:t>
      </w:r>
    </w:p>
    <w:p w14:paraId="2A0B86B4" w14:textId="77777777" w:rsidR="009960B4" w:rsidRDefault="00000000">
      <w:pPr>
        <w:spacing w:before="80" w:after="80"/>
      </w:pPr>
      <w:r>
        <w:rPr>
          <w:b/>
        </w:rPr>
        <w:t>3. Mūsų pasiūlymo duomenys:</w:t>
      </w:r>
    </w:p>
    <w:tbl>
      <w:tblPr>
        <w:tblStyle w:val="TableGrid"/>
        <w:tblW w:w="0" w:type="auto"/>
        <w:tblLayout w:type="fixed"/>
        <w:tblLook w:val="04A0" w:firstRow="1" w:lastRow="0" w:firstColumn="1" w:lastColumn="0" w:noHBand="0" w:noVBand="1"/>
      </w:tblPr>
      <w:tblGrid>
        <w:gridCol w:w="5669"/>
        <w:gridCol w:w="3969"/>
      </w:tblGrid>
      <w:tr w:rsidR="009960B4" w14:paraId="0098533E" w14:textId="77777777">
        <w:tc>
          <w:tcPr>
            <w:tcW w:w="5669" w:type="dxa"/>
            <w:shd w:val="clear" w:color="auto" w:fill="EAF0F7"/>
          </w:tcPr>
          <w:p w14:paraId="173B74DF" w14:textId="77777777" w:rsidR="009960B4" w:rsidRDefault="00000000">
            <w:r>
              <w:t>Tiekėjo pavadinimas / Jeigu dalyvauja ūkio subjektų grupė, surašomi visi dalyvių pavadinimai</w:t>
            </w:r>
          </w:p>
        </w:tc>
        <w:tc>
          <w:tcPr>
            <w:tcW w:w="3969" w:type="dxa"/>
          </w:tcPr>
          <w:p w14:paraId="5EFF3B71" w14:textId="77777777" w:rsidR="009960B4" w:rsidRDefault="009960B4"/>
        </w:tc>
      </w:tr>
      <w:tr w:rsidR="009960B4" w14:paraId="398AD89A" w14:textId="77777777">
        <w:tc>
          <w:tcPr>
            <w:tcW w:w="5669" w:type="dxa"/>
            <w:shd w:val="clear" w:color="auto" w:fill="EAF0F7"/>
          </w:tcPr>
          <w:p w14:paraId="6EBE284B" w14:textId="77777777" w:rsidR="009960B4" w:rsidRDefault="00000000">
            <w:r>
              <w:t>Tiekėjo adresas, telefonas / Jeigu dalyvauja ūkio subjektų grupė, surašomi visų dalyvių adresai, tel. Nr.</w:t>
            </w:r>
          </w:p>
        </w:tc>
        <w:tc>
          <w:tcPr>
            <w:tcW w:w="3969" w:type="dxa"/>
          </w:tcPr>
          <w:p w14:paraId="101CBCFC" w14:textId="77777777" w:rsidR="009960B4" w:rsidRDefault="009960B4"/>
        </w:tc>
      </w:tr>
      <w:tr w:rsidR="009960B4" w14:paraId="1A0BF51E" w14:textId="77777777">
        <w:tc>
          <w:tcPr>
            <w:tcW w:w="5669" w:type="dxa"/>
            <w:shd w:val="clear" w:color="auto" w:fill="EAF0F7"/>
          </w:tcPr>
          <w:p w14:paraId="1EA4699C" w14:textId="77777777" w:rsidR="009960B4" w:rsidRDefault="00000000">
            <w:r>
              <w:t>Tiekėjo įmonės kodas / Jeigu dalyvauja ūkio subjektų grupė, surašomi visų dalyvių įmonių kodai</w:t>
            </w:r>
          </w:p>
        </w:tc>
        <w:tc>
          <w:tcPr>
            <w:tcW w:w="3969" w:type="dxa"/>
          </w:tcPr>
          <w:p w14:paraId="24743B19" w14:textId="77777777" w:rsidR="009960B4" w:rsidRDefault="009960B4"/>
        </w:tc>
      </w:tr>
      <w:tr w:rsidR="009960B4" w14:paraId="1A4B2051" w14:textId="77777777">
        <w:tc>
          <w:tcPr>
            <w:tcW w:w="5669" w:type="dxa"/>
            <w:shd w:val="clear" w:color="auto" w:fill="EAF0F7"/>
          </w:tcPr>
          <w:p w14:paraId="57C73ADE" w14:textId="77777777" w:rsidR="009960B4" w:rsidRDefault="00000000">
            <w:r>
              <w:t>Už pasiūlymą atsakingo asmens vardas, pavardė, telefono numeris, el. pašto adresas</w:t>
            </w:r>
          </w:p>
        </w:tc>
        <w:tc>
          <w:tcPr>
            <w:tcW w:w="3969" w:type="dxa"/>
          </w:tcPr>
          <w:p w14:paraId="112A2E9E" w14:textId="77777777" w:rsidR="009960B4" w:rsidRDefault="009960B4"/>
        </w:tc>
      </w:tr>
    </w:tbl>
    <w:p w14:paraId="4F2390C0" w14:textId="77777777" w:rsidR="009960B4" w:rsidRDefault="00000000">
      <w:pPr>
        <w:spacing w:before="160" w:after="80"/>
      </w:pPr>
      <w:r>
        <w:rPr>
          <w:b/>
        </w:rPr>
        <w:t>4. Mes siūlome prekes šiomis kainomis:</w:t>
      </w:r>
    </w:p>
    <w:tbl>
      <w:tblPr>
        <w:tblStyle w:val="TableGrid"/>
        <w:tblW w:w="0" w:type="auto"/>
        <w:tblLayout w:type="fixed"/>
        <w:tblLook w:val="04A0" w:firstRow="1" w:lastRow="0" w:firstColumn="1" w:lastColumn="0" w:noHBand="0" w:noVBand="1"/>
      </w:tblPr>
      <w:tblGrid>
        <w:gridCol w:w="737"/>
        <w:gridCol w:w="4082"/>
        <w:gridCol w:w="1304"/>
        <w:gridCol w:w="1701"/>
        <w:gridCol w:w="1814"/>
      </w:tblGrid>
      <w:tr w:rsidR="009960B4" w14:paraId="5E25B3FB" w14:textId="77777777">
        <w:tc>
          <w:tcPr>
            <w:tcW w:w="737" w:type="dxa"/>
            <w:shd w:val="clear" w:color="auto" w:fill="1B3A6B"/>
          </w:tcPr>
          <w:p w14:paraId="227500F9" w14:textId="77777777" w:rsidR="009960B4" w:rsidRDefault="00000000">
            <w:r>
              <w:rPr>
                <w:b/>
                <w:color w:val="FFFFFF"/>
                <w:sz w:val="20"/>
              </w:rPr>
              <w:t>Eil. Nr.</w:t>
            </w:r>
          </w:p>
        </w:tc>
        <w:tc>
          <w:tcPr>
            <w:tcW w:w="4082" w:type="dxa"/>
            <w:shd w:val="clear" w:color="auto" w:fill="1B3A6B"/>
          </w:tcPr>
          <w:p w14:paraId="7DB32785" w14:textId="77777777" w:rsidR="009960B4" w:rsidRDefault="00000000">
            <w:r>
              <w:rPr>
                <w:b/>
                <w:color w:val="FFFFFF"/>
                <w:sz w:val="20"/>
              </w:rPr>
              <w:t>Prekių pavadinimas *, **</w:t>
            </w:r>
          </w:p>
        </w:tc>
        <w:tc>
          <w:tcPr>
            <w:tcW w:w="1304" w:type="dxa"/>
            <w:shd w:val="clear" w:color="auto" w:fill="1B3A6B"/>
          </w:tcPr>
          <w:p w14:paraId="5D001C11" w14:textId="77777777" w:rsidR="009960B4" w:rsidRDefault="00000000">
            <w:r>
              <w:rPr>
                <w:b/>
                <w:color w:val="FFFFFF"/>
                <w:sz w:val="20"/>
              </w:rPr>
              <w:t>Perkamas kiekis, vnt.</w:t>
            </w:r>
          </w:p>
        </w:tc>
        <w:tc>
          <w:tcPr>
            <w:tcW w:w="1701" w:type="dxa"/>
            <w:shd w:val="clear" w:color="auto" w:fill="1B3A6B"/>
          </w:tcPr>
          <w:p w14:paraId="684190AA" w14:textId="77777777" w:rsidR="009960B4" w:rsidRDefault="00000000">
            <w:r>
              <w:rPr>
                <w:b/>
                <w:color w:val="FFFFFF"/>
                <w:sz w:val="20"/>
              </w:rPr>
              <w:t>1 (vieneto) kaina, Eur (be PVM)</w:t>
            </w:r>
          </w:p>
        </w:tc>
        <w:tc>
          <w:tcPr>
            <w:tcW w:w="1814" w:type="dxa"/>
            <w:shd w:val="clear" w:color="auto" w:fill="1B3A6B"/>
          </w:tcPr>
          <w:p w14:paraId="3657B774" w14:textId="77777777" w:rsidR="009960B4" w:rsidRDefault="00000000">
            <w:r>
              <w:rPr>
                <w:b/>
                <w:color w:val="FFFFFF"/>
                <w:sz w:val="20"/>
              </w:rPr>
              <w:t>Bendra kaina, Eur (be PVM)</w:t>
            </w:r>
          </w:p>
        </w:tc>
      </w:tr>
      <w:tr w:rsidR="009960B4" w14:paraId="5B56D094" w14:textId="77777777">
        <w:tc>
          <w:tcPr>
            <w:tcW w:w="737" w:type="dxa"/>
          </w:tcPr>
          <w:p w14:paraId="67769207" w14:textId="77777777" w:rsidR="009960B4" w:rsidRDefault="00000000">
            <w:r>
              <w:t>1</w:t>
            </w:r>
          </w:p>
        </w:tc>
        <w:tc>
          <w:tcPr>
            <w:tcW w:w="4082" w:type="dxa"/>
          </w:tcPr>
          <w:p w14:paraId="4ACCFB52" w14:textId="77777777" w:rsidR="009960B4" w:rsidRDefault="00000000">
            <w:r>
              <w:t>Muzikos pultai (natų pultai)</w:t>
            </w:r>
          </w:p>
        </w:tc>
        <w:tc>
          <w:tcPr>
            <w:tcW w:w="1304" w:type="dxa"/>
          </w:tcPr>
          <w:p w14:paraId="34D25E65" w14:textId="77777777" w:rsidR="009960B4" w:rsidRDefault="00000000">
            <w:r>
              <w:t>70</w:t>
            </w:r>
          </w:p>
        </w:tc>
        <w:tc>
          <w:tcPr>
            <w:tcW w:w="1701" w:type="dxa"/>
          </w:tcPr>
          <w:p w14:paraId="057C07DC" w14:textId="77777777" w:rsidR="009960B4" w:rsidRDefault="009960B4"/>
        </w:tc>
        <w:tc>
          <w:tcPr>
            <w:tcW w:w="1814" w:type="dxa"/>
          </w:tcPr>
          <w:p w14:paraId="02463B1F" w14:textId="77777777" w:rsidR="009960B4" w:rsidRDefault="009960B4"/>
        </w:tc>
      </w:tr>
      <w:tr w:rsidR="009960B4" w14:paraId="2939F249" w14:textId="77777777">
        <w:tc>
          <w:tcPr>
            <w:tcW w:w="737" w:type="dxa"/>
          </w:tcPr>
          <w:p w14:paraId="2C8CA013" w14:textId="77777777" w:rsidR="009960B4" w:rsidRDefault="00000000">
            <w:r>
              <w:t>2</w:t>
            </w:r>
          </w:p>
        </w:tc>
        <w:tc>
          <w:tcPr>
            <w:tcW w:w="4082" w:type="dxa"/>
          </w:tcPr>
          <w:p w14:paraId="29E5CF5F" w14:textId="77777777" w:rsidR="009960B4" w:rsidRDefault="00000000">
            <w:r>
              <w:t>Transportavimo vežimėliai (po ≥10 pultų)</w:t>
            </w:r>
          </w:p>
        </w:tc>
        <w:tc>
          <w:tcPr>
            <w:tcW w:w="1304" w:type="dxa"/>
          </w:tcPr>
          <w:p w14:paraId="70513A83" w14:textId="77777777" w:rsidR="009960B4" w:rsidRDefault="00000000">
            <w:r>
              <w:t>7</w:t>
            </w:r>
          </w:p>
        </w:tc>
        <w:tc>
          <w:tcPr>
            <w:tcW w:w="1701" w:type="dxa"/>
          </w:tcPr>
          <w:p w14:paraId="773EACF8" w14:textId="77777777" w:rsidR="009960B4" w:rsidRDefault="009960B4"/>
        </w:tc>
        <w:tc>
          <w:tcPr>
            <w:tcW w:w="1814" w:type="dxa"/>
          </w:tcPr>
          <w:p w14:paraId="3A7EB030" w14:textId="77777777" w:rsidR="009960B4" w:rsidRDefault="009960B4"/>
        </w:tc>
      </w:tr>
      <w:tr w:rsidR="009960B4" w14:paraId="3CCF2FA5" w14:textId="77777777">
        <w:tc>
          <w:tcPr>
            <w:tcW w:w="737" w:type="dxa"/>
          </w:tcPr>
          <w:p w14:paraId="2F10B3FC" w14:textId="77777777" w:rsidR="009960B4" w:rsidRDefault="00000000">
            <w:r>
              <w:t>3</w:t>
            </w:r>
          </w:p>
        </w:tc>
        <w:tc>
          <w:tcPr>
            <w:tcW w:w="4082" w:type="dxa"/>
          </w:tcPr>
          <w:p w14:paraId="2ED59FBE" w14:textId="77777777" w:rsidR="009960B4" w:rsidRDefault="00000000">
            <w:r>
              <w:t>Papildomos lentynėlės</w:t>
            </w:r>
          </w:p>
        </w:tc>
        <w:tc>
          <w:tcPr>
            <w:tcW w:w="1304" w:type="dxa"/>
          </w:tcPr>
          <w:p w14:paraId="545E03A7" w14:textId="77777777" w:rsidR="009960B4" w:rsidRDefault="00000000">
            <w:r>
              <w:t>30</w:t>
            </w:r>
          </w:p>
        </w:tc>
        <w:tc>
          <w:tcPr>
            <w:tcW w:w="1701" w:type="dxa"/>
          </w:tcPr>
          <w:p w14:paraId="35BF1062" w14:textId="77777777" w:rsidR="009960B4" w:rsidRDefault="009960B4"/>
        </w:tc>
        <w:tc>
          <w:tcPr>
            <w:tcW w:w="1814" w:type="dxa"/>
          </w:tcPr>
          <w:p w14:paraId="7DE45CF5" w14:textId="77777777" w:rsidR="009960B4" w:rsidRDefault="009960B4"/>
        </w:tc>
      </w:tr>
      <w:tr w:rsidR="009960B4" w14:paraId="6C2BBF2F" w14:textId="77777777">
        <w:tc>
          <w:tcPr>
            <w:tcW w:w="1701" w:type="dxa"/>
            <w:gridSpan w:val="4"/>
          </w:tcPr>
          <w:p w14:paraId="7363A488" w14:textId="77777777" w:rsidR="009960B4" w:rsidRDefault="00000000">
            <w:pPr>
              <w:jc w:val="right"/>
            </w:pPr>
            <w:r>
              <w:rPr>
                <w:b/>
                <w:sz w:val="20"/>
              </w:rPr>
              <w:t>Bendra kaina be PVM, Eur</w:t>
            </w:r>
          </w:p>
        </w:tc>
        <w:tc>
          <w:tcPr>
            <w:tcW w:w="1814" w:type="dxa"/>
          </w:tcPr>
          <w:p w14:paraId="50ABDC35" w14:textId="77777777" w:rsidR="009960B4" w:rsidRDefault="009960B4"/>
        </w:tc>
      </w:tr>
      <w:tr w:rsidR="009960B4" w14:paraId="071224B6" w14:textId="77777777">
        <w:tc>
          <w:tcPr>
            <w:tcW w:w="1701" w:type="dxa"/>
            <w:gridSpan w:val="4"/>
          </w:tcPr>
          <w:p w14:paraId="6552576C" w14:textId="77777777" w:rsidR="009960B4" w:rsidRDefault="00000000">
            <w:pPr>
              <w:jc w:val="right"/>
            </w:pPr>
            <w:r>
              <w:rPr>
                <w:b/>
                <w:sz w:val="20"/>
              </w:rPr>
              <w:t>21 % PVM suma, Eur</w:t>
            </w:r>
          </w:p>
        </w:tc>
        <w:tc>
          <w:tcPr>
            <w:tcW w:w="1814" w:type="dxa"/>
          </w:tcPr>
          <w:p w14:paraId="22F0B310" w14:textId="77777777" w:rsidR="009960B4" w:rsidRDefault="009960B4"/>
        </w:tc>
      </w:tr>
      <w:tr w:rsidR="009960B4" w14:paraId="7A562901" w14:textId="77777777">
        <w:tc>
          <w:tcPr>
            <w:tcW w:w="1701" w:type="dxa"/>
            <w:gridSpan w:val="4"/>
          </w:tcPr>
          <w:p w14:paraId="5E1720EC" w14:textId="77777777" w:rsidR="009960B4" w:rsidRDefault="00000000">
            <w:pPr>
              <w:jc w:val="right"/>
            </w:pPr>
            <w:r>
              <w:rPr>
                <w:b/>
                <w:sz w:val="20"/>
              </w:rPr>
              <w:t>Bendra pasiūlymo kaina su PVM, Eur</w:t>
            </w:r>
          </w:p>
        </w:tc>
        <w:tc>
          <w:tcPr>
            <w:tcW w:w="1814" w:type="dxa"/>
          </w:tcPr>
          <w:p w14:paraId="3856F086" w14:textId="77777777" w:rsidR="009960B4" w:rsidRDefault="009960B4"/>
        </w:tc>
      </w:tr>
    </w:tbl>
    <w:p w14:paraId="567013E2" w14:textId="77777777" w:rsidR="009960B4" w:rsidRDefault="00000000">
      <w:pPr>
        <w:spacing w:before="160" w:after="0"/>
      </w:pPr>
      <w:r>
        <w:t>Pasiūlymo kaina su PVM ____________________________________ eurų</w:t>
      </w:r>
    </w:p>
    <w:p w14:paraId="24B79D25" w14:textId="77777777" w:rsidR="009960B4" w:rsidRDefault="00000000">
      <w:pPr>
        <w:spacing w:before="40" w:after="0"/>
      </w:pPr>
      <w:r>
        <w:t>(________________________________________________________ eurų _____ ct).</w:t>
      </w:r>
    </w:p>
    <w:p w14:paraId="33145854" w14:textId="77777777" w:rsidR="009960B4" w:rsidRDefault="00000000">
      <w:pPr>
        <w:spacing w:before="40" w:after="80"/>
      </w:pPr>
      <w:r>
        <w:rPr>
          <w:color w:val="555555"/>
          <w:sz w:val="16"/>
        </w:rPr>
        <w:t>(suma žodžiais)</w:t>
      </w:r>
    </w:p>
    <w:p w14:paraId="2E8D57B9" w14:textId="77777777" w:rsidR="009960B4" w:rsidRDefault="00000000">
      <w:pPr>
        <w:spacing w:before="40" w:after="80"/>
      </w:pPr>
      <w:r>
        <w:rPr>
          <w:sz w:val="20"/>
        </w:rPr>
        <w:t>Kainos pateiktos su visais mokesčiais, įskaitant ir „E. sąskaitos“ aptarnavimo mokestį, prekių pristatymo mokestį ir pan. Siūlomos prekės visiškai atitinka apklausos sąlygose keltus reikalavimus.</w:t>
      </w:r>
    </w:p>
    <w:p w14:paraId="7F6B1970" w14:textId="77777777" w:rsidR="009960B4" w:rsidRDefault="00000000">
      <w:pPr>
        <w:spacing w:before="40" w:after="0"/>
      </w:pPr>
      <w:r>
        <w:rPr>
          <w:i/>
          <w:sz w:val="18"/>
        </w:rPr>
        <w:t>* Prekių techninė specifikacija (atitiktis) tiekėjo užpildoma ir pateikiama kartu su pasiūlymu.</w:t>
      </w:r>
    </w:p>
    <w:p w14:paraId="4ABBD798" w14:textId="77777777" w:rsidR="009960B4" w:rsidRDefault="00000000">
      <w:pPr>
        <w:spacing w:before="40" w:after="120"/>
      </w:pPr>
      <w:r>
        <w:rPr>
          <w:i/>
          <w:sz w:val="18"/>
        </w:rPr>
        <w:lastRenderedPageBreak/>
        <w:t>** Prekėms taikoma ne trumpesnė kaip 10 metų (120 mėnesių) garantija arba ne trumpesnė nei nustatyta prekių gamintojo bei paprastai tokioms prekėms Lietuvoje taikoma garantija.</w:t>
      </w:r>
    </w:p>
    <w:p w14:paraId="234AD071" w14:textId="77777777" w:rsidR="009960B4" w:rsidRDefault="00000000">
      <w:pPr>
        <w:spacing w:before="240" w:after="80"/>
        <w:jc w:val="center"/>
      </w:pPr>
      <w:r>
        <w:rPr>
          <w:b/>
          <w:color w:val="1B3A6B"/>
          <w:sz w:val="24"/>
        </w:rPr>
        <w:t>ATITIKIMAS TECHNINĖS SPECIFIKACIJOS REIKALAVIMAMS</w:t>
      </w:r>
    </w:p>
    <w:p w14:paraId="082B39F3" w14:textId="77777777" w:rsidR="009960B4" w:rsidRDefault="00000000">
      <w:pPr>
        <w:spacing w:before="40" w:after="120"/>
      </w:pPr>
      <w:r>
        <w:rPr>
          <w:i/>
          <w:sz w:val="18"/>
        </w:rPr>
        <w:t>Pastaba: stulpelyje „Tiekėjo siūloma prekė“ būtina nurodyti konkrečią reikšmę, gamintoją, modelį ir (ar) trumpą aprašymą. Įrašai „Taip“, „Atitinka“, „Tenkina“, „+“ ar pan. neleistini.</w:t>
      </w:r>
    </w:p>
    <w:tbl>
      <w:tblPr>
        <w:tblStyle w:val="TableGrid"/>
        <w:tblW w:w="0" w:type="auto"/>
        <w:tblLayout w:type="fixed"/>
        <w:tblLook w:val="04A0" w:firstRow="1" w:lastRow="0" w:firstColumn="1" w:lastColumn="0" w:noHBand="0" w:noVBand="1"/>
      </w:tblPr>
      <w:tblGrid>
        <w:gridCol w:w="3402"/>
        <w:gridCol w:w="3969"/>
        <w:gridCol w:w="2268"/>
      </w:tblGrid>
      <w:tr w:rsidR="009960B4" w14:paraId="79802971" w14:textId="77777777">
        <w:tc>
          <w:tcPr>
            <w:tcW w:w="3402" w:type="dxa"/>
            <w:shd w:val="clear" w:color="auto" w:fill="1B3A6B"/>
          </w:tcPr>
          <w:p w14:paraId="7D5AC9E8" w14:textId="77777777" w:rsidR="009960B4" w:rsidRDefault="00000000">
            <w:r>
              <w:rPr>
                <w:b/>
                <w:color w:val="FFFFFF"/>
                <w:sz w:val="18"/>
              </w:rPr>
              <w:t>Prekės aprašymas / reikalavimas</w:t>
            </w:r>
          </w:p>
        </w:tc>
        <w:tc>
          <w:tcPr>
            <w:tcW w:w="3969" w:type="dxa"/>
            <w:shd w:val="clear" w:color="auto" w:fill="1B3A6B"/>
          </w:tcPr>
          <w:p w14:paraId="1F00D70C" w14:textId="77777777" w:rsidR="009960B4" w:rsidRDefault="00000000">
            <w:r>
              <w:rPr>
                <w:b/>
                <w:color w:val="FFFFFF"/>
                <w:sz w:val="18"/>
              </w:rPr>
              <w:t>Tiekėjo siūloma prekė (gamintojas, modelis, tikslūs parametrai)</w:t>
            </w:r>
          </w:p>
        </w:tc>
        <w:tc>
          <w:tcPr>
            <w:tcW w:w="2268" w:type="dxa"/>
            <w:shd w:val="clear" w:color="auto" w:fill="1B3A6B"/>
          </w:tcPr>
          <w:p w14:paraId="7E46B44F" w14:textId="77777777" w:rsidR="009960B4" w:rsidRDefault="00000000">
            <w:r>
              <w:rPr>
                <w:b/>
                <w:color w:val="FFFFFF"/>
                <w:sz w:val="18"/>
              </w:rPr>
              <w:t>Įrodantis dokumentas (pavadinimas, priedo nr., psl.)</w:t>
            </w:r>
          </w:p>
        </w:tc>
      </w:tr>
      <w:tr w:rsidR="009960B4" w14:paraId="7E47B689" w14:textId="77777777">
        <w:tc>
          <w:tcPr>
            <w:tcW w:w="2268" w:type="dxa"/>
            <w:gridSpan w:val="3"/>
            <w:shd w:val="clear" w:color="auto" w:fill="EAF0F7"/>
          </w:tcPr>
          <w:p w14:paraId="44C2BFDF" w14:textId="77777777" w:rsidR="009960B4" w:rsidRDefault="00000000">
            <w:r>
              <w:rPr>
                <w:b/>
                <w:sz w:val="20"/>
              </w:rPr>
              <w:t>1. Muzikos pultai (natų pultai) – 70 vnt.</w:t>
            </w:r>
          </w:p>
        </w:tc>
      </w:tr>
      <w:tr w:rsidR="009960B4" w14:paraId="554EC5C7" w14:textId="77777777">
        <w:tc>
          <w:tcPr>
            <w:tcW w:w="3402" w:type="dxa"/>
          </w:tcPr>
          <w:p w14:paraId="20328E86" w14:textId="77777777" w:rsidR="009960B4" w:rsidRDefault="00000000">
            <w:r>
              <w:rPr>
                <w:sz w:val="18"/>
              </w:rPr>
              <w:t>Gamintojas, modelis (serija / numeris):</w:t>
            </w:r>
          </w:p>
        </w:tc>
        <w:tc>
          <w:tcPr>
            <w:tcW w:w="3969" w:type="dxa"/>
          </w:tcPr>
          <w:p w14:paraId="4E925BC2" w14:textId="77777777" w:rsidR="009960B4" w:rsidRDefault="009960B4"/>
        </w:tc>
        <w:tc>
          <w:tcPr>
            <w:tcW w:w="2268" w:type="dxa"/>
          </w:tcPr>
          <w:p w14:paraId="5FD6FA57" w14:textId="77777777" w:rsidR="009960B4" w:rsidRDefault="009960B4"/>
        </w:tc>
      </w:tr>
      <w:tr w:rsidR="009960B4" w14:paraId="2CCEB55C" w14:textId="77777777">
        <w:tc>
          <w:tcPr>
            <w:tcW w:w="3402" w:type="dxa"/>
          </w:tcPr>
          <w:p w14:paraId="4A064BE4" w14:textId="77777777" w:rsidR="009960B4" w:rsidRDefault="00000000">
            <w:r>
              <w:rPr>
                <w:sz w:val="18"/>
              </w:rPr>
              <w:t>Spalva: juoda; metalinės dalys – juoda miltelinė danga arba lygiavertė</w:t>
            </w:r>
          </w:p>
        </w:tc>
        <w:tc>
          <w:tcPr>
            <w:tcW w:w="3969" w:type="dxa"/>
          </w:tcPr>
          <w:p w14:paraId="6E9A598B" w14:textId="77777777" w:rsidR="009960B4" w:rsidRDefault="009960B4"/>
        </w:tc>
        <w:tc>
          <w:tcPr>
            <w:tcW w:w="2268" w:type="dxa"/>
          </w:tcPr>
          <w:p w14:paraId="326A2308" w14:textId="77777777" w:rsidR="009960B4" w:rsidRDefault="009960B4"/>
        </w:tc>
      </w:tr>
      <w:tr w:rsidR="009960B4" w14:paraId="2CA26FC9" w14:textId="77777777">
        <w:tc>
          <w:tcPr>
            <w:tcW w:w="3402" w:type="dxa"/>
          </w:tcPr>
          <w:p w14:paraId="111060E4" w14:textId="77777777" w:rsidR="009960B4" w:rsidRDefault="00000000">
            <w:r>
              <w:rPr>
                <w:sz w:val="18"/>
              </w:rPr>
              <w:t>Natų lentynos matmenys: 530 × 330 mm (±5 %)</w:t>
            </w:r>
          </w:p>
        </w:tc>
        <w:tc>
          <w:tcPr>
            <w:tcW w:w="3969" w:type="dxa"/>
          </w:tcPr>
          <w:p w14:paraId="3C61D5D5" w14:textId="77777777" w:rsidR="009960B4" w:rsidRDefault="009960B4"/>
        </w:tc>
        <w:tc>
          <w:tcPr>
            <w:tcW w:w="2268" w:type="dxa"/>
          </w:tcPr>
          <w:p w14:paraId="10551F67" w14:textId="77777777" w:rsidR="009960B4" w:rsidRDefault="009960B4"/>
        </w:tc>
      </w:tr>
      <w:tr w:rsidR="009960B4" w14:paraId="79FA8E3B" w14:textId="77777777">
        <w:tc>
          <w:tcPr>
            <w:tcW w:w="3402" w:type="dxa"/>
          </w:tcPr>
          <w:p w14:paraId="6EA742CA" w14:textId="77777777" w:rsidR="009960B4" w:rsidRDefault="00000000">
            <w:r>
              <w:rPr>
                <w:sz w:val="18"/>
              </w:rPr>
              <w:t>Natų lentynos medžiaga: faneruota MDF 9 mm (±5 %) arba lygiavertė</w:t>
            </w:r>
          </w:p>
        </w:tc>
        <w:tc>
          <w:tcPr>
            <w:tcW w:w="3969" w:type="dxa"/>
          </w:tcPr>
          <w:p w14:paraId="21BA383F" w14:textId="77777777" w:rsidR="009960B4" w:rsidRDefault="009960B4"/>
        </w:tc>
        <w:tc>
          <w:tcPr>
            <w:tcW w:w="2268" w:type="dxa"/>
          </w:tcPr>
          <w:p w14:paraId="000C7BEB" w14:textId="77777777" w:rsidR="009960B4" w:rsidRDefault="009960B4"/>
        </w:tc>
      </w:tr>
      <w:tr w:rsidR="009960B4" w14:paraId="5A6583A7" w14:textId="77777777">
        <w:tc>
          <w:tcPr>
            <w:tcW w:w="3402" w:type="dxa"/>
          </w:tcPr>
          <w:p w14:paraId="1C2F5F8E" w14:textId="77777777" w:rsidR="009960B4" w:rsidRDefault="00000000">
            <w:r>
              <w:rPr>
                <w:sz w:val="18"/>
              </w:rPr>
              <w:t>Integruotos lentynėlės: DVI, viena virš kitos (pagal 3 priedo 1 pav.) – viršutinė (natų atramos briauna) 35 mm (±5 %) gylio; apatinė 50 mm gylio su garsą slopinančia veliūro (ar lygiaverte) danga; abi per visą plotį, tiekiamos kartu su pultu</w:t>
            </w:r>
          </w:p>
        </w:tc>
        <w:tc>
          <w:tcPr>
            <w:tcW w:w="3969" w:type="dxa"/>
          </w:tcPr>
          <w:p w14:paraId="60717DE9" w14:textId="77777777" w:rsidR="009960B4" w:rsidRDefault="009960B4"/>
        </w:tc>
        <w:tc>
          <w:tcPr>
            <w:tcW w:w="2268" w:type="dxa"/>
          </w:tcPr>
          <w:p w14:paraId="7CF83DBD" w14:textId="77777777" w:rsidR="009960B4" w:rsidRDefault="009960B4"/>
        </w:tc>
      </w:tr>
      <w:tr w:rsidR="009960B4" w14:paraId="18C827B4" w14:textId="77777777">
        <w:tc>
          <w:tcPr>
            <w:tcW w:w="3402" w:type="dxa"/>
          </w:tcPr>
          <w:p w14:paraId="03789196" w14:textId="77777777" w:rsidR="009960B4" w:rsidRDefault="00000000">
            <w:r>
              <w:rPr>
                <w:sz w:val="18"/>
              </w:rPr>
              <w:t>Aukščio reguliavimas: bepakopis, diapazonas 620–1050 mm (±5 %), fiksuojama sparnuotuoju varžtu; greitojo fiksavimo funkcija</w:t>
            </w:r>
          </w:p>
        </w:tc>
        <w:tc>
          <w:tcPr>
            <w:tcW w:w="3969" w:type="dxa"/>
          </w:tcPr>
          <w:p w14:paraId="4375DAE5" w14:textId="77777777" w:rsidR="009960B4" w:rsidRDefault="009960B4"/>
        </w:tc>
        <w:tc>
          <w:tcPr>
            <w:tcW w:w="2268" w:type="dxa"/>
          </w:tcPr>
          <w:p w14:paraId="1B5B4DE6" w14:textId="77777777" w:rsidR="009960B4" w:rsidRDefault="009960B4"/>
        </w:tc>
      </w:tr>
      <w:tr w:rsidR="009960B4" w14:paraId="6C022A4F" w14:textId="77777777">
        <w:tc>
          <w:tcPr>
            <w:tcW w:w="3402" w:type="dxa"/>
          </w:tcPr>
          <w:p w14:paraId="51A7F23E" w14:textId="77777777" w:rsidR="009960B4" w:rsidRDefault="00000000">
            <w:r>
              <w:rPr>
                <w:sz w:val="18"/>
              </w:rPr>
              <w:t>Pasvirimo (kampo) reguliavimas: bepakopis, fiksuojama sparnuotuoju varžtu</w:t>
            </w:r>
          </w:p>
        </w:tc>
        <w:tc>
          <w:tcPr>
            <w:tcW w:w="3969" w:type="dxa"/>
          </w:tcPr>
          <w:p w14:paraId="330503CC" w14:textId="77777777" w:rsidR="009960B4" w:rsidRDefault="009960B4"/>
        </w:tc>
        <w:tc>
          <w:tcPr>
            <w:tcW w:w="2268" w:type="dxa"/>
          </w:tcPr>
          <w:p w14:paraId="626F89B1" w14:textId="77777777" w:rsidR="009960B4" w:rsidRDefault="009960B4"/>
        </w:tc>
      </w:tr>
      <w:tr w:rsidR="009960B4" w14:paraId="79269370" w14:textId="77777777">
        <w:tc>
          <w:tcPr>
            <w:tcW w:w="3402" w:type="dxa"/>
          </w:tcPr>
          <w:p w14:paraId="2A1DFED4" w14:textId="77777777" w:rsidR="009960B4" w:rsidRDefault="00000000">
            <w:r>
              <w:rPr>
                <w:sz w:val="18"/>
              </w:rPr>
              <w:t>Svoris: 4 kg; teleskopinis vamzdis 15 × 15 mm, sienelė 1,5 mm (±5 %)</w:t>
            </w:r>
          </w:p>
        </w:tc>
        <w:tc>
          <w:tcPr>
            <w:tcW w:w="3969" w:type="dxa"/>
          </w:tcPr>
          <w:p w14:paraId="5BC5D4AB" w14:textId="77777777" w:rsidR="009960B4" w:rsidRDefault="009960B4"/>
        </w:tc>
        <w:tc>
          <w:tcPr>
            <w:tcW w:w="2268" w:type="dxa"/>
          </w:tcPr>
          <w:p w14:paraId="4F7C932A" w14:textId="77777777" w:rsidR="009960B4" w:rsidRDefault="009960B4"/>
        </w:tc>
      </w:tr>
      <w:tr w:rsidR="009960B4" w14:paraId="7C5D3044" w14:textId="77777777">
        <w:tc>
          <w:tcPr>
            <w:tcW w:w="3402" w:type="dxa"/>
          </w:tcPr>
          <w:p w14:paraId="57F32014" w14:textId="77777777" w:rsidR="009960B4" w:rsidRDefault="00000000">
            <w:r>
              <w:rPr>
                <w:sz w:val="18"/>
              </w:rPr>
              <w:t>Tvirtinimas priedams (lentynėlei ir LED šviestuvui) sparnuotuoju varžtu</w:t>
            </w:r>
          </w:p>
        </w:tc>
        <w:tc>
          <w:tcPr>
            <w:tcW w:w="3969" w:type="dxa"/>
          </w:tcPr>
          <w:p w14:paraId="25228ACA" w14:textId="77777777" w:rsidR="009960B4" w:rsidRDefault="009960B4"/>
        </w:tc>
        <w:tc>
          <w:tcPr>
            <w:tcW w:w="2268" w:type="dxa"/>
          </w:tcPr>
          <w:p w14:paraId="393333F6" w14:textId="77777777" w:rsidR="009960B4" w:rsidRDefault="009960B4"/>
        </w:tc>
      </w:tr>
      <w:tr w:rsidR="009960B4" w14:paraId="34BEF056" w14:textId="77777777">
        <w:tc>
          <w:tcPr>
            <w:tcW w:w="3402" w:type="dxa"/>
          </w:tcPr>
          <w:p w14:paraId="1E11A0FC" w14:textId="77777777" w:rsidR="009960B4" w:rsidRDefault="00000000">
            <w:r>
              <w:rPr>
                <w:sz w:val="18"/>
              </w:rPr>
              <w:t>Suderinamumas su siūlomu transportavimo vežimėliu (2 prekė)</w:t>
            </w:r>
          </w:p>
        </w:tc>
        <w:tc>
          <w:tcPr>
            <w:tcW w:w="3969" w:type="dxa"/>
          </w:tcPr>
          <w:p w14:paraId="255995D3" w14:textId="77777777" w:rsidR="009960B4" w:rsidRDefault="009960B4"/>
        </w:tc>
        <w:tc>
          <w:tcPr>
            <w:tcW w:w="2268" w:type="dxa"/>
          </w:tcPr>
          <w:p w14:paraId="78D594EB" w14:textId="77777777" w:rsidR="009960B4" w:rsidRDefault="009960B4"/>
        </w:tc>
      </w:tr>
      <w:tr w:rsidR="009960B4" w14:paraId="2C65F591" w14:textId="77777777">
        <w:tc>
          <w:tcPr>
            <w:tcW w:w="3402" w:type="dxa"/>
          </w:tcPr>
          <w:p w14:paraId="1C16DB8D" w14:textId="77777777" w:rsidR="009960B4" w:rsidRDefault="00000000">
            <w:r>
              <w:rPr>
                <w:sz w:val="18"/>
              </w:rPr>
              <w:t>Atraminė kojelė (bazė): trikojė – 2 priekinės kojos su linkiu ties viršumi (vientisas vamzdis) + 1 galinė tiesi, be linkio, ilgesnė koja (pagal 3 priedo 2 pav.)</w:t>
            </w:r>
          </w:p>
        </w:tc>
        <w:tc>
          <w:tcPr>
            <w:tcW w:w="3969" w:type="dxa"/>
          </w:tcPr>
          <w:p w14:paraId="33F16E90" w14:textId="77777777" w:rsidR="009960B4" w:rsidRDefault="009960B4"/>
        </w:tc>
        <w:tc>
          <w:tcPr>
            <w:tcW w:w="2268" w:type="dxa"/>
          </w:tcPr>
          <w:p w14:paraId="502B68F2" w14:textId="77777777" w:rsidR="009960B4" w:rsidRDefault="009960B4"/>
        </w:tc>
      </w:tr>
      <w:tr w:rsidR="009960B4" w14:paraId="06270B21" w14:textId="77777777">
        <w:tc>
          <w:tcPr>
            <w:tcW w:w="3402" w:type="dxa"/>
          </w:tcPr>
          <w:p w14:paraId="5E8A737F" w14:textId="77777777" w:rsidR="009960B4" w:rsidRDefault="00000000">
            <w:r>
              <w:rPr>
                <w:sz w:val="18"/>
              </w:rPr>
              <w:t>Bazė: plieninis profilis, gabaritas 20 × 20 mm, sienelė 2 mm (±5 %), juoda danga</w:t>
            </w:r>
          </w:p>
        </w:tc>
        <w:tc>
          <w:tcPr>
            <w:tcW w:w="3969" w:type="dxa"/>
          </w:tcPr>
          <w:p w14:paraId="007DB558" w14:textId="77777777" w:rsidR="009960B4" w:rsidRDefault="009960B4"/>
        </w:tc>
        <w:tc>
          <w:tcPr>
            <w:tcW w:w="2268" w:type="dxa"/>
          </w:tcPr>
          <w:p w14:paraId="71A29B27" w14:textId="77777777" w:rsidR="009960B4" w:rsidRDefault="009960B4"/>
        </w:tc>
      </w:tr>
      <w:tr w:rsidR="009960B4" w14:paraId="238DC160" w14:textId="77777777">
        <w:tc>
          <w:tcPr>
            <w:tcW w:w="3402" w:type="dxa"/>
          </w:tcPr>
          <w:p w14:paraId="22E2957B" w14:textId="77777777" w:rsidR="009960B4" w:rsidRDefault="00000000">
            <w:r>
              <w:rPr>
                <w:sz w:val="18"/>
              </w:rPr>
              <w:t>Kojų išskėtimo gabaritas (priekinių kojų tarpuatstumis): 450 mm (±5 %)</w:t>
            </w:r>
          </w:p>
        </w:tc>
        <w:tc>
          <w:tcPr>
            <w:tcW w:w="3969" w:type="dxa"/>
          </w:tcPr>
          <w:p w14:paraId="698D54C4" w14:textId="77777777" w:rsidR="009960B4" w:rsidRDefault="009960B4"/>
        </w:tc>
        <w:tc>
          <w:tcPr>
            <w:tcW w:w="2268" w:type="dxa"/>
          </w:tcPr>
          <w:p w14:paraId="6DF9CF2C" w14:textId="77777777" w:rsidR="009960B4" w:rsidRDefault="009960B4"/>
        </w:tc>
      </w:tr>
      <w:tr w:rsidR="009960B4" w14:paraId="4D894B8C" w14:textId="77777777">
        <w:tc>
          <w:tcPr>
            <w:tcW w:w="3402" w:type="dxa"/>
          </w:tcPr>
          <w:p w14:paraId="1040330E" w14:textId="77777777" w:rsidR="009960B4" w:rsidRDefault="00000000">
            <w:r>
              <w:rPr>
                <w:sz w:val="18"/>
              </w:rPr>
              <w:t>Grindis saugančios, tyliai slystančios kojelės; žemas bazės profilis (sukraunama)</w:t>
            </w:r>
          </w:p>
        </w:tc>
        <w:tc>
          <w:tcPr>
            <w:tcW w:w="3969" w:type="dxa"/>
          </w:tcPr>
          <w:p w14:paraId="09F355E3" w14:textId="77777777" w:rsidR="009960B4" w:rsidRDefault="009960B4"/>
        </w:tc>
        <w:tc>
          <w:tcPr>
            <w:tcW w:w="2268" w:type="dxa"/>
          </w:tcPr>
          <w:p w14:paraId="5732A8F9" w14:textId="77777777" w:rsidR="009960B4" w:rsidRDefault="009960B4"/>
        </w:tc>
      </w:tr>
      <w:tr w:rsidR="009960B4" w14:paraId="69CE7618" w14:textId="77777777">
        <w:tc>
          <w:tcPr>
            <w:tcW w:w="3402" w:type="dxa"/>
          </w:tcPr>
          <w:p w14:paraId="272413B3" w14:textId="77777777" w:rsidR="009960B4" w:rsidRDefault="00000000">
            <w:r>
              <w:rPr>
                <w:sz w:val="18"/>
              </w:rPr>
              <w:t>Paruošta naudoti be surinkimo</w:t>
            </w:r>
          </w:p>
        </w:tc>
        <w:tc>
          <w:tcPr>
            <w:tcW w:w="3969" w:type="dxa"/>
          </w:tcPr>
          <w:p w14:paraId="2E148BB3" w14:textId="77777777" w:rsidR="009960B4" w:rsidRDefault="009960B4"/>
        </w:tc>
        <w:tc>
          <w:tcPr>
            <w:tcW w:w="2268" w:type="dxa"/>
          </w:tcPr>
          <w:p w14:paraId="65402B6A" w14:textId="77777777" w:rsidR="009960B4" w:rsidRDefault="009960B4"/>
        </w:tc>
      </w:tr>
      <w:tr w:rsidR="009960B4" w14:paraId="6EE3A5B8" w14:textId="77777777">
        <w:tc>
          <w:tcPr>
            <w:tcW w:w="2268" w:type="dxa"/>
            <w:gridSpan w:val="3"/>
            <w:shd w:val="clear" w:color="auto" w:fill="EAF0F7"/>
          </w:tcPr>
          <w:p w14:paraId="309568D6" w14:textId="77777777" w:rsidR="009960B4" w:rsidRDefault="00000000">
            <w:r>
              <w:rPr>
                <w:b/>
                <w:sz w:val="20"/>
              </w:rPr>
              <w:t>2. Transportavimo vežimėliai – 7 vnt.</w:t>
            </w:r>
          </w:p>
        </w:tc>
      </w:tr>
      <w:tr w:rsidR="009960B4" w14:paraId="1EA5A4F9" w14:textId="77777777">
        <w:tc>
          <w:tcPr>
            <w:tcW w:w="3402" w:type="dxa"/>
          </w:tcPr>
          <w:p w14:paraId="2E5964BA" w14:textId="77777777" w:rsidR="009960B4" w:rsidRDefault="00000000">
            <w:r>
              <w:rPr>
                <w:sz w:val="18"/>
              </w:rPr>
              <w:t>Gamintojas, modelis (serija / numeris):</w:t>
            </w:r>
          </w:p>
        </w:tc>
        <w:tc>
          <w:tcPr>
            <w:tcW w:w="3969" w:type="dxa"/>
          </w:tcPr>
          <w:p w14:paraId="367A082A" w14:textId="77777777" w:rsidR="009960B4" w:rsidRDefault="009960B4"/>
        </w:tc>
        <w:tc>
          <w:tcPr>
            <w:tcW w:w="2268" w:type="dxa"/>
          </w:tcPr>
          <w:p w14:paraId="02980FE0" w14:textId="77777777" w:rsidR="009960B4" w:rsidRDefault="009960B4"/>
        </w:tc>
      </w:tr>
      <w:tr w:rsidR="009960B4" w14:paraId="62F5191F" w14:textId="77777777">
        <w:tc>
          <w:tcPr>
            <w:tcW w:w="3402" w:type="dxa"/>
          </w:tcPr>
          <w:p w14:paraId="53B69875" w14:textId="77777777" w:rsidR="009960B4" w:rsidRDefault="00000000">
            <w:r>
              <w:rPr>
                <w:sz w:val="18"/>
              </w:rPr>
              <w:t>Talpa: 10 pultų viename vežimėlyje</w:t>
            </w:r>
          </w:p>
        </w:tc>
        <w:tc>
          <w:tcPr>
            <w:tcW w:w="3969" w:type="dxa"/>
          </w:tcPr>
          <w:p w14:paraId="1F03B399" w14:textId="77777777" w:rsidR="009960B4" w:rsidRDefault="009960B4"/>
        </w:tc>
        <w:tc>
          <w:tcPr>
            <w:tcW w:w="2268" w:type="dxa"/>
          </w:tcPr>
          <w:p w14:paraId="6C0DA80E" w14:textId="77777777" w:rsidR="009960B4" w:rsidRDefault="009960B4"/>
        </w:tc>
      </w:tr>
      <w:tr w:rsidR="009960B4" w14:paraId="7D3BEF09" w14:textId="77777777">
        <w:tc>
          <w:tcPr>
            <w:tcW w:w="3402" w:type="dxa"/>
          </w:tcPr>
          <w:p w14:paraId="6FD193CC" w14:textId="77777777" w:rsidR="009960B4" w:rsidRDefault="00000000">
            <w:r>
              <w:rPr>
                <w:sz w:val="18"/>
              </w:rPr>
              <w:t>Konstrukcija: su ratukais; pultai fiksuojami reguliuojama apkaba / laikikliu</w:t>
            </w:r>
          </w:p>
        </w:tc>
        <w:tc>
          <w:tcPr>
            <w:tcW w:w="3969" w:type="dxa"/>
          </w:tcPr>
          <w:p w14:paraId="561FFBA2" w14:textId="77777777" w:rsidR="009960B4" w:rsidRDefault="009960B4"/>
        </w:tc>
        <w:tc>
          <w:tcPr>
            <w:tcW w:w="2268" w:type="dxa"/>
          </w:tcPr>
          <w:p w14:paraId="24055FE1" w14:textId="77777777" w:rsidR="009960B4" w:rsidRDefault="009960B4"/>
        </w:tc>
      </w:tr>
      <w:tr w:rsidR="009960B4" w14:paraId="3CAC757F" w14:textId="77777777">
        <w:tc>
          <w:tcPr>
            <w:tcW w:w="3402" w:type="dxa"/>
          </w:tcPr>
          <w:p w14:paraId="7F4E243A" w14:textId="77777777" w:rsidR="009960B4" w:rsidRDefault="00000000">
            <w:r>
              <w:rPr>
                <w:sz w:val="18"/>
              </w:rPr>
              <w:lastRenderedPageBreak/>
              <w:t>Medžiaga: plienas, juoda miltelinė danga arba lygiavertė</w:t>
            </w:r>
          </w:p>
        </w:tc>
        <w:tc>
          <w:tcPr>
            <w:tcW w:w="3969" w:type="dxa"/>
          </w:tcPr>
          <w:p w14:paraId="73D0BDED" w14:textId="77777777" w:rsidR="009960B4" w:rsidRDefault="009960B4"/>
        </w:tc>
        <w:tc>
          <w:tcPr>
            <w:tcW w:w="2268" w:type="dxa"/>
          </w:tcPr>
          <w:p w14:paraId="2A132CDA" w14:textId="77777777" w:rsidR="009960B4" w:rsidRDefault="009960B4"/>
        </w:tc>
      </w:tr>
      <w:tr w:rsidR="009960B4" w14:paraId="11F2B760" w14:textId="77777777">
        <w:tc>
          <w:tcPr>
            <w:tcW w:w="3402" w:type="dxa"/>
          </w:tcPr>
          <w:p w14:paraId="3F245BDC" w14:textId="77777777" w:rsidR="009960B4" w:rsidRDefault="00000000">
            <w:r>
              <w:rPr>
                <w:sz w:val="18"/>
              </w:rPr>
              <w:t>Suderinamumas su siūlomais pultais (1 prekė); paruošta naudoti be surinkimo</w:t>
            </w:r>
          </w:p>
        </w:tc>
        <w:tc>
          <w:tcPr>
            <w:tcW w:w="3969" w:type="dxa"/>
          </w:tcPr>
          <w:p w14:paraId="70E4CEC7" w14:textId="77777777" w:rsidR="009960B4" w:rsidRDefault="009960B4"/>
        </w:tc>
        <w:tc>
          <w:tcPr>
            <w:tcW w:w="2268" w:type="dxa"/>
          </w:tcPr>
          <w:p w14:paraId="14DD898E" w14:textId="77777777" w:rsidR="009960B4" w:rsidRDefault="009960B4"/>
        </w:tc>
      </w:tr>
      <w:tr w:rsidR="009960B4" w14:paraId="49412E1F" w14:textId="77777777">
        <w:tc>
          <w:tcPr>
            <w:tcW w:w="2268" w:type="dxa"/>
            <w:gridSpan w:val="3"/>
            <w:shd w:val="clear" w:color="auto" w:fill="EAF0F7"/>
          </w:tcPr>
          <w:p w14:paraId="2771867D" w14:textId="77777777" w:rsidR="009960B4" w:rsidRDefault="00000000">
            <w:r>
              <w:rPr>
                <w:b/>
                <w:sz w:val="20"/>
              </w:rPr>
              <w:t>3. Papildomos lentynėlės – 30 vnt.</w:t>
            </w:r>
          </w:p>
        </w:tc>
      </w:tr>
      <w:tr w:rsidR="009960B4" w14:paraId="6B7DB80A" w14:textId="77777777">
        <w:tc>
          <w:tcPr>
            <w:tcW w:w="3402" w:type="dxa"/>
          </w:tcPr>
          <w:p w14:paraId="64932464" w14:textId="77777777" w:rsidR="009960B4" w:rsidRDefault="00000000">
            <w:r>
              <w:rPr>
                <w:sz w:val="18"/>
              </w:rPr>
              <w:t>Gamintojas, modelis (serija / numeris):</w:t>
            </w:r>
          </w:p>
        </w:tc>
        <w:tc>
          <w:tcPr>
            <w:tcW w:w="3969" w:type="dxa"/>
          </w:tcPr>
          <w:p w14:paraId="7BE7F4F4" w14:textId="77777777" w:rsidR="009960B4" w:rsidRDefault="009960B4"/>
        </w:tc>
        <w:tc>
          <w:tcPr>
            <w:tcW w:w="2268" w:type="dxa"/>
          </w:tcPr>
          <w:p w14:paraId="0CAD32AC" w14:textId="77777777" w:rsidR="009960B4" w:rsidRDefault="009960B4"/>
        </w:tc>
      </w:tr>
      <w:tr w:rsidR="009960B4" w14:paraId="458D6F35" w14:textId="77777777">
        <w:tc>
          <w:tcPr>
            <w:tcW w:w="3402" w:type="dxa"/>
          </w:tcPr>
          <w:p w14:paraId="510A4361" w14:textId="77777777" w:rsidR="009960B4" w:rsidRDefault="00000000">
            <w:r>
              <w:rPr>
                <w:sz w:val="18"/>
              </w:rPr>
              <w:t>Tvirtinama prie pulto bazės sparnuotuoju varžtu; suderinama su pultais (1 prekė)</w:t>
            </w:r>
          </w:p>
        </w:tc>
        <w:tc>
          <w:tcPr>
            <w:tcW w:w="3969" w:type="dxa"/>
          </w:tcPr>
          <w:p w14:paraId="11C7C1DF" w14:textId="77777777" w:rsidR="009960B4" w:rsidRDefault="009960B4"/>
        </w:tc>
        <w:tc>
          <w:tcPr>
            <w:tcW w:w="2268" w:type="dxa"/>
          </w:tcPr>
          <w:p w14:paraId="3765557D" w14:textId="77777777" w:rsidR="009960B4" w:rsidRDefault="009960B4"/>
        </w:tc>
      </w:tr>
      <w:tr w:rsidR="009960B4" w14:paraId="4C568443" w14:textId="77777777">
        <w:tc>
          <w:tcPr>
            <w:tcW w:w="3402" w:type="dxa"/>
          </w:tcPr>
          <w:p w14:paraId="5DF01314" w14:textId="77777777" w:rsidR="009960B4" w:rsidRDefault="00000000">
            <w:r>
              <w:rPr>
                <w:sz w:val="18"/>
              </w:rPr>
              <w:t>Garsą slopinantis veltinio (ar lygiavertis) kilimėlis</w:t>
            </w:r>
          </w:p>
        </w:tc>
        <w:tc>
          <w:tcPr>
            <w:tcW w:w="3969" w:type="dxa"/>
          </w:tcPr>
          <w:p w14:paraId="5E18C366" w14:textId="77777777" w:rsidR="009960B4" w:rsidRDefault="009960B4"/>
        </w:tc>
        <w:tc>
          <w:tcPr>
            <w:tcW w:w="2268" w:type="dxa"/>
          </w:tcPr>
          <w:p w14:paraId="770D17C9" w14:textId="77777777" w:rsidR="009960B4" w:rsidRDefault="009960B4"/>
        </w:tc>
      </w:tr>
      <w:tr w:rsidR="009960B4" w14:paraId="753811E1" w14:textId="77777777">
        <w:tc>
          <w:tcPr>
            <w:tcW w:w="3402" w:type="dxa"/>
          </w:tcPr>
          <w:p w14:paraId="2E1CDD20" w14:textId="77777777" w:rsidR="009960B4" w:rsidRDefault="00000000">
            <w:r>
              <w:rPr>
                <w:sz w:val="18"/>
              </w:rPr>
              <w:t>Spalva: juoda arba lygiavertė</w:t>
            </w:r>
          </w:p>
        </w:tc>
        <w:tc>
          <w:tcPr>
            <w:tcW w:w="3969" w:type="dxa"/>
          </w:tcPr>
          <w:p w14:paraId="245BE5D9" w14:textId="77777777" w:rsidR="009960B4" w:rsidRDefault="009960B4"/>
        </w:tc>
        <w:tc>
          <w:tcPr>
            <w:tcW w:w="2268" w:type="dxa"/>
          </w:tcPr>
          <w:p w14:paraId="748D8BC6" w14:textId="77777777" w:rsidR="009960B4" w:rsidRDefault="009960B4"/>
        </w:tc>
      </w:tr>
    </w:tbl>
    <w:p w14:paraId="0312D4C3" w14:textId="77777777" w:rsidR="009960B4" w:rsidRDefault="00000000">
      <w:pPr>
        <w:spacing w:before="240" w:after="80"/>
      </w:pPr>
      <w:r>
        <w:rPr>
          <w:b/>
        </w:rPr>
        <w:t>Kartu su pasiūlymu pateikiami šie dokumentai:</w:t>
      </w:r>
    </w:p>
    <w:tbl>
      <w:tblPr>
        <w:tblStyle w:val="TableGrid"/>
        <w:tblW w:w="0" w:type="auto"/>
        <w:tblLayout w:type="fixed"/>
        <w:tblLook w:val="04A0" w:firstRow="1" w:lastRow="0" w:firstColumn="1" w:lastColumn="0" w:noHBand="0" w:noVBand="1"/>
      </w:tblPr>
      <w:tblGrid>
        <w:gridCol w:w="850"/>
        <w:gridCol w:w="6520"/>
        <w:gridCol w:w="2268"/>
      </w:tblGrid>
      <w:tr w:rsidR="009960B4" w14:paraId="5A86E346" w14:textId="77777777">
        <w:tc>
          <w:tcPr>
            <w:tcW w:w="850" w:type="dxa"/>
            <w:shd w:val="clear" w:color="auto" w:fill="EAF0F7"/>
          </w:tcPr>
          <w:p w14:paraId="0478DF3C" w14:textId="77777777" w:rsidR="009960B4" w:rsidRDefault="00000000">
            <w:r>
              <w:rPr>
                <w:b/>
                <w:sz w:val="20"/>
              </w:rPr>
              <w:t>Eil. Nr.</w:t>
            </w:r>
          </w:p>
        </w:tc>
        <w:tc>
          <w:tcPr>
            <w:tcW w:w="6520" w:type="dxa"/>
            <w:shd w:val="clear" w:color="auto" w:fill="EAF0F7"/>
          </w:tcPr>
          <w:p w14:paraId="2C18C296" w14:textId="77777777" w:rsidR="009960B4" w:rsidRDefault="00000000">
            <w:r>
              <w:rPr>
                <w:b/>
                <w:sz w:val="20"/>
              </w:rPr>
              <w:t>Pateiktų dokumentų pavadinimas</w:t>
            </w:r>
          </w:p>
        </w:tc>
        <w:tc>
          <w:tcPr>
            <w:tcW w:w="2268" w:type="dxa"/>
            <w:shd w:val="clear" w:color="auto" w:fill="EAF0F7"/>
          </w:tcPr>
          <w:p w14:paraId="4CEDD165" w14:textId="77777777" w:rsidR="009960B4" w:rsidRDefault="00000000">
            <w:r>
              <w:rPr>
                <w:b/>
                <w:sz w:val="20"/>
              </w:rPr>
              <w:t>Dokumento puslapių skaičius</w:t>
            </w:r>
          </w:p>
        </w:tc>
      </w:tr>
      <w:tr w:rsidR="009960B4" w14:paraId="1A524778" w14:textId="77777777">
        <w:tc>
          <w:tcPr>
            <w:tcW w:w="850" w:type="dxa"/>
          </w:tcPr>
          <w:p w14:paraId="03C9D2D8" w14:textId="77777777" w:rsidR="009960B4" w:rsidRDefault="009960B4"/>
        </w:tc>
        <w:tc>
          <w:tcPr>
            <w:tcW w:w="6520" w:type="dxa"/>
          </w:tcPr>
          <w:p w14:paraId="70AA56D9" w14:textId="77777777" w:rsidR="009960B4" w:rsidRDefault="009960B4"/>
        </w:tc>
        <w:tc>
          <w:tcPr>
            <w:tcW w:w="2268" w:type="dxa"/>
          </w:tcPr>
          <w:p w14:paraId="51D2AD61" w14:textId="77777777" w:rsidR="009960B4" w:rsidRDefault="009960B4"/>
        </w:tc>
      </w:tr>
      <w:tr w:rsidR="009960B4" w14:paraId="0FA3471E" w14:textId="77777777">
        <w:tc>
          <w:tcPr>
            <w:tcW w:w="850" w:type="dxa"/>
          </w:tcPr>
          <w:p w14:paraId="618C8947" w14:textId="77777777" w:rsidR="009960B4" w:rsidRDefault="009960B4"/>
        </w:tc>
        <w:tc>
          <w:tcPr>
            <w:tcW w:w="6520" w:type="dxa"/>
          </w:tcPr>
          <w:p w14:paraId="677B5BF5" w14:textId="77777777" w:rsidR="009960B4" w:rsidRDefault="009960B4"/>
        </w:tc>
        <w:tc>
          <w:tcPr>
            <w:tcW w:w="2268" w:type="dxa"/>
          </w:tcPr>
          <w:p w14:paraId="0283A6D1" w14:textId="77777777" w:rsidR="009960B4" w:rsidRDefault="009960B4"/>
        </w:tc>
      </w:tr>
      <w:tr w:rsidR="009960B4" w14:paraId="6300DAB4" w14:textId="77777777">
        <w:tc>
          <w:tcPr>
            <w:tcW w:w="850" w:type="dxa"/>
          </w:tcPr>
          <w:p w14:paraId="05EBFD4E" w14:textId="77777777" w:rsidR="009960B4" w:rsidRDefault="009960B4"/>
        </w:tc>
        <w:tc>
          <w:tcPr>
            <w:tcW w:w="6520" w:type="dxa"/>
          </w:tcPr>
          <w:p w14:paraId="496154AE" w14:textId="77777777" w:rsidR="009960B4" w:rsidRDefault="009960B4"/>
        </w:tc>
        <w:tc>
          <w:tcPr>
            <w:tcW w:w="2268" w:type="dxa"/>
          </w:tcPr>
          <w:p w14:paraId="35FA6BA8" w14:textId="77777777" w:rsidR="009960B4" w:rsidRDefault="009960B4"/>
        </w:tc>
      </w:tr>
    </w:tbl>
    <w:p w14:paraId="32D320F4" w14:textId="77777777" w:rsidR="009960B4" w:rsidRDefault="00000000">
      <w:pPr>
        <w:spacing w:before="200" w:after="80"/>
      </w:pPr>
      <w:r>
        <w:rPr>
          <w:b/>
          <w:sz w:val="20"/>
        </w:rPr>
        <w:t>Šiame pasiūlyme yra pateikta ir konfidenciali informacija (pildoma, jei tokia teikiama).</w:t>
      </w:r>
    </w:p>
    <w:p w14:paraId="68A40A41" w14:textId="77777777" w:rsidR="009960B4" w:rsidRDefault="00000000">
      <w:pPr>
        <w:spacing w:before="40" w:after="80"/>
      </w:pPr>
      <w:r>
        <w:rPr>
          <w:i/>
          <w:sz w:val="18"/>
        </w:rPr>
        <w:t>Tokią informaciją sudaro visų pirma komercinė (gamybinė) paslaptis ir konfidencialūs pasiūlymų aspektai. Pasiūlyme nurodyta prekių kaina, išskyrus jos sudedamąsias dalis, nėra laikoma konfidencialia informacija.</w:t>
      </w:r>
    </w:p>
    <w:tbl>
      <w:tblPr>
        <w:tblStyle w:val="TableGrid"/>
        <w:tblW w:w="0" w:type="auto"/>
        <w:tblLayout w:type="fixed"/>
        <w:tblLook w:val="04A0" w:firstRow="1" w:lastRow="0" w:firstColumn="1" w:lastColumn="0" w:noHBand="0" w:noVBand="1"/>
      </w:tblPr>
      <w:tblGrid>
        <w:gridCol w:w="850"/>
        <w:gridCol w:w="4535"/>
        <w:gridCol w:w="4252"/>
      </w:tblGrid>
      <w:tr w:rsidR="009960B4" w14:paraId="0F7B93C1" w14:textId="77777777">
        <w:tc>
          <w:tcPr>
            <w:tcW w:w="850" w:type="dxa"/>
            <w:shd w:val="clear" w:color="auto" w:fill="EAF0F7"/>
          </w:tcPr>
          <w:p w14:paraId="782A42BE" w14:textId="77777777" w:rsidR="009960B4" w:rsidRDefault="00000000">
            <w:r>
              <w:rPr>
                <w:b/>
                <w:sz w:val="20"/>
              </w:rPr>
              <w:t>Eil. Nr.</w:t>
            </w:r>
          </w:p>
        </w:tc>
        <w:tc>
          <w:tcPr>
            <w:tcW w:w="4535" w:type="dxa"/>
            <w:shd w:val="clear" w:color="auto" w:fill="EAF0F7"/>
          </w:tcPr>
          <w:p w14:paraId="084F58C8" w14:textId="77777777" w:rsidR="009960B4" w:rsidRDefault="00000000">
            <w:r>
              <w:rPr>
                <w:b/>
                <w:sz w:val="20"/>
              </w:rPr>
              <w:t>Pateikto dokumento pavadinimas</w:t>
            </w:r>
          </w:p>
        </w:tc>
        <w:tc>
          <w:tcPr>
            <w:tcW w:w="4252" w:type="dxa"/>
            <w:shd w:val="clear" w:color="auto" w:fill="EAF0F7"/>
          </w:tcPr>
          <w:p w14:paraId="670D978B" w14:textId="77777777" w:rsidR="009960B4" w:rsidRDefault="00000000">
            <w:r>
              <w:rPr>
                <w:b/>
                <w:sz w:val="20"/>
              </w:rPr>
              <w:t>Kokia informacija konfidenciali</w:t>
            </w:r>
          </w:p>
        </w:tc>
      </w:tr>
      <w:tr w:rsidR="009960B4" w14:paraId="7785F832" w14:textId="77777777">
        <w:tc>
          <w:tcPr>
            <w:tcW w:w="850" w:type="dxa"/>
          </w:tcPr>
          <w:p w14:paraId="12E007F1" w14:textId="77777777" w:rsidR="009960B4" w:rsidRDefault="009960B4"/>
        </w:tc>
        <w:tc>
          <w:tcPr>
            <w:tcW w:w="4535" w:type="dxa"/>
          </w:tcPr>
          <w:p w14:paraId="379D5E33" w14:textId="77777777" w:rsidR="009960B4" w:rsidRDefault="009960B4"/>
        </w:tc>
        <w:tc>
          <w:tcPr>
            <w:tcW w:w="4252" w:type="dxa"/>
          </w:tcPr>
          <w:p w14:paraId="2B33A677" w14:textId="77777777" w:rsidR="009960B4" w:rsidRDefault="009960B4"/>
        </w:tc>
      </w:tr>
      <w:tr w:rsidR="009960B4" w14:paraId="3839E34D" w14:textId="77777777">
        <w:tc>
          <w:tcPr>
            <w:tcW w:w="850" w:type="dxa"/>
          </w:tcPr>
          <w:p w14:paraId="698F959D" w14:textId="77777777" w:rsidR="009960B4" w:rsidRDefault="009960B4"/>
        </w:tc>
        <w:tc>
          <w:tcPr>
            <w:tcW w:w="4535" w:type="dxa"/>
          </w:tcPr>
          <w:p w14:paraId="446BA730" w14:textId="77777777" w:rsidR="009960B4" w:rsidRDefault="009960B4"/>
        </w:tc>
        <w:tc>
          <w:tcPr>
            <w:tcW w:w="4252" w:type="dxa"/>
          </w:tcPr>
          <w:p w14:paraId="70F9BFA4" w14:textId="77777777" w:rsidR="009960B4" w:rsidRDefault="009960B4"/>
        </w:tc>
      </w:tr>
    </w:tbl>
    <w:p w14:paraId="1FD1CA08" w14:textId="77777777" w:rsidR="009960B4" w:rsidRDefault="00000000">
      <w:pPr>
        <w:spacing w:before="200" w:after="80"/>
      </w:pPr>
      <w:r>
        <w:rPr>
          <w:b/>
          <w:sz w:val="20"/>
        </w:rPr>
        <w:t>Vykdant sutartį pasitelksime šiuos subtiekėjus (pildoma, jei tokie bus pasitelkti):</w:t>
      </w:r>
    </w:p>
    <w:tbl>
      <w:tblPr>
        <w:tblStyle w:val="TableGrid"/>
        <w:tblW w:w="0" w:type="auto"/>
        <w:tblLayout w:type="fixed"/>
        <w:tblLook w:val="04A0" w:firstRow="1" w:lastRow="0" w:firstColumn="1" w:lastColumn="0" w:noHBand="0" w:noVBand="1"/>
      </w:tblPr>
      <w:tblGrid>
        <w:gridCol w:w="850"/>
        <w:gridCol w:w="4535"/>
        <w:gridCol w:w="4252"/>
      </w:tblGrid>
      <w:tr w:rsidR="009960B4" w14:paraId="7EF52FDA" w14:textId="77777777">
        <w:tc>
          <w:tcPr>
            <w:tcW w:w="850" w:type="dxa"/>
            <w:shd w:val="clear" w:color="auto" w:fill="EAF0F7"/>
          </w:tcPr>
          <w:p w14:paraId="4E404C34" w14:textId="77777777" w:rsidR="009960B4" w:rsidRDefault="00000000">
            <w:r>
              <w:rPr>
                <w:b/>
                <w:sz w:val="20"/>
              </w:rPr>
              <w:t>Eil. Nr.</w:t>
            </w:r>
          </w:p>
        </w:tc>
        <w:tc>
          <w:tcPr>
            <w:tcW w:w="4535" w:type="dxa"/>
            <w:shd w:val="clear" w:color="auto" w:fill="EAF0F7"/>
          </w:tcPr>
          <w:p w14:paraId="13B842AE" w14:textId="77777777" w:rsidR="009960B4" w:rsidRDefault="00000000">
            <w:r>
              <w:rPr>
                <w:b/>
                <w:sz w:val="20"/>
              </w:rPr>
              <w:t>Subtiekėjo pavadinimas</w:t>
            </w:r>
          </w:p>
        </w:tc>
        <w:tc>
          <w:tcPr>
            <w:tcW w:w="4252" w:type="dxa"/>
            <w:shd w:val="clear" w:color="auto" w:fill="EAF0F7"/>
          </w:tcPr>
          <w:p w14:paraId="1EE2D43F" w14:textId="77777777" w:rsidR="009960B4" w:rsidRDefault="00000000">
            <w:r>
              <w:rPr>
                <w:b/>
                <w:sz w:val="20"/>
              </w:rPr>
              <w:t>Kokia pirkimo dalis</w:t>
            </w:r>
          </w:p>
        </w:tc>
      </w:tr>
      <w:tr w:rsidR="009960B4" w14:paraId="4F38A24E" w14:textId="77777777">
        <w:tc>
          <w:tcPr>
            <w:tcW w:w="850" w:type="dxa"/>
          </w:tcPr>
          <w:p w14:paraId="1F39BC87" w14:textId="77777777" w:rsidR="009960B4" w:rsidRDefault="009960B4"/>
        </w:tc>
        <w:tc>
          <w:tcPr>
            <w:tcW w:w="4535" w:type="dxa"/>
          </w:tcPr>
          <w:p w14:paraId="0502441D" w14:textId="77777777" w:rsidR="009960B4" w:rsidRDefault="009960B4"/>
        </w:tc>
        <w:tc>
          <w:tcPr>
            <w:tcW w:w="4252" w:type="dxa"/>
          </w:tcPr>
          <w:p w14:paraId="42FBC16F" w14:textId="77777777" w:rsidR="009960B4" w:rsidRDefault="009960B4"/>
        </w:tc>
      </w:tr>
      <w:tr w:rsidR="009960B4" w14:paraId="660FE327" w14:textId="77777777">
        <w:tc>
          <w:tcPr>
            <w:tcW w:w="850" w:type="dxa"/>
          </w:tcPr>
          <w:p w14:paraId="4AB76227" w14:textId="77777777" w:rsidR="009960B4" w:rsidRDefault="009960B4"/>
        </w:tc>
        <w:tc>
          <w:tcPr>
            <w:tcW w:w="4535" w:type="dxa"/>
          </w:tcPr>
          <w:p w14:paraId="783D4782" w14:textId="77777777" w:rsidR="009960B4" w:rsidRDefault="009960B4"/>
        </w:tc>
        <w:tc>
          <w:tcPr>
            <w:tcW w:w="4252" w:type="dxa"/>
          </w:tcPr>
          <w:p w14:paraId="61ED4228" w14:textId="77777777" w:rsidR="009960B4" w:rsidRDefault="009960B4"/>
        </w:tc>
      </w:tr>
    </w:tbl>
    <w:p w14:paraId="0A8A3B38" w14:textId="77777777" w:rsidR="009960B4" w:rsidRDefault="00000000">
      <w:pPr>
        <w:spacing w:before="200"/>
      </w:pPr>
      <w:r>
        <w:t>Pasiūlymas galioja iki termino, nustatyto pirkimo dokumentuose.</w:t>
      </w:r>
    </w:p>
    <w:tbl>
      <w:tblPr>
        <w:tblW w:w="0" w:type="auto"/>
        <w:tblLayout w:type="fixed"/>
        <w:tblLook w:val="04A0" w:firstRow="1" w:lastRow="0" w:firstColumn="1" w:lastColumn="0" w:noHBand="0" w:noVBand="1"/>
      </w:tblPr>
      <w:tblGrid>
        <w:gridCol w:w="3969"/>
        <w:gridCol w:w="2835"/>
        <w:gridCol w:w="2835"/>
      </w:tblGrid>
      <w:tr w:rsidR="009960B4" w14:paraId="71D5492B" w14:textId="77777777">
        <w:tc>
          <w:tcPr>
            <w:tcW w:w="3969" w:type="dxa"/>
          </w:tcPr>
          <w:p w14:paraId="740E83F8" w14:textId="77777777" w:rsidR="009960B4" w:rsidRDefault="00000000">
            <w:r>
              <w:br/>
              <w:t>_______________________</w:t>
            </w:r>
          </w:p>
          <w:p w14:paraId="6BE9BCDF" w14:textId="77777777" w:rsidR="009960B4" w:rsidRDefault="00000000">
            <w:pPr>
              <w:jc w:val="center"/>
            </w:pPr>
            <w:r>
              <w:rPr>
                <w:color w:val="555555"/>
                <w:sz w:val="16"/>
              </w:rPr>
              <w:t>(Tiekėjo arba jo įgalioto asmens pareigų pavadinimas)</w:t>
            </w:r>
          </w:p>
        </w:tc>
        <w:tc>
          <w:tcPr>
            <w:tcW w:w="2835" w:type="dxa"/>
          </w:tcPr>
          <w:p w14:paraId="00FFB9EA" w14:textId="11D11CD6" w:rsidR="009960B4" w:rsidRDefault="00000000">
            <w:r>
              <w:br/>
              <w:t>_____________________</w:t>
            </w:r>
          </w:p>
          <w:p w14:paraId="6D8C0612" w14:textId="77777777" w:rsidR="009960B4" w:rsidRDefault="00000000">
            <w:pPr>
              <w:jc w:val="center"/>
            </w:pPr>
            <w:r>
              <w:rPr>
                <w:color w:val="555555"/>
                <w:sz w:val="16"/>
              </w:rPr>
              <w:t>(Parašas)</w:t>
            </w:r>
          </w:p>
        </w:tc>
        <w:tc>
          <w:tcPr>
            <w:tcW w:w="2835" w:type="dxa"/>
          </w:tcPr>
          <w:p w14:paraId="2FD1C5FF" w14:textId="07133315" w:rsidR="009960B4" w:rsidRDefault="00000000">
            <w:r>
              <w:br/>
              <w:t>_____________________</w:t>
            </w:r>
          </w:p>
          <w:p w14:paraId="1DA58468" w14:textId="77777777" w:rsidR="009960B4" w:rsidRDefault="00000000">
            <w:pPr>
              <w:jc w:val="center"/>
            </w:pPr>
            <w:r>
              <w:rPr>
                <w:color w:val="555555"/>
                <w:sz w:val="16"/>
              </w:rPr>
              <w:t>(Vardas ir pavardė)</w:t>
            </w:r>
          </w:p>
        </w:tc>
      </w:tr>
    </w:tbl>
    <w:p w14:paraId="1E64EA17" w14:textId="77777777" w:rsidR="00882720" w:rsidRDefault="00882720"/>
    <w:sectPr w:rsidR="00882720"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626082568">
    <w:abstractNumId w:val="8"/>
  </w:num>
  <w:num w:numId="2" w16cid:durableId="917403831">
    <w:abstractNumId w:val="6"/>
  </w:num>
  <w:num w:numId="3" w16cid:durableId="1437751796">
    <w:abstractNumId w:val="5"/>
  </w:num>
  <w:num w:numId="4" w16cid:durableId="558902512">
    <w:abstractNumId w:val="4"/>
  </w:num>
  <w:num w:numId="5" w16cid:durableId="368191877">
    <w:abstractNumId w:val="7"/>
  </w:num>
  <w:num w:numId="6" w16cid:durableId="202787466">
    <w:abstractNumId w:val="3"/>
  </w:num>
  <w:num w:numId="7" w16cid:durableId="614992131">
    <w:abstractNumId w:val="2"/>
  </w:num>
  <w:num w:numId="8" w16cid:durableId="583228620">
    <w:abstractNumId w:val="1"/>
  </w:num>
  <w:num w:numId="9" w16cid:durableId="2932163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4552AB"/>
    <w:rsid w:val="0060270F"/>
    <w:rsid w:val="00882720"/>
    <w:rsid w:val="009960B4"/>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86E016F"/>
  <w14:defaultImageDpi w14:val="300"/>
  <w15:docId w15:val="{80A38067-D11D-46DB-8746-B6B8D5BD3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eastAsia="Arial" w:hAnsi="Arial"/>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788</Words>
  <Characters>4497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5275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Agnė Balčytytė</cp:lastModifiedBy>
  <cp:revision>2</cp:revision>
  <dcterms:created xsi:type="dcterms:W3CDTF">2013-12-23T23:15:00Z</dcterms:created>
  <dcterms:modified xsi:type="dcterms:W3CDTF">2026-08-10T07:39:00Z</dcterms:modified>
  <cp:category/>
</cp:coreProperties>
</file>